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66291411" name="019ff117-fbcf-77c6-a1bb-912a96595d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125027" name="019ff117-fbcf-77c6-a1bb-912a96595da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2715327" name="019ff14d-106f-7059-8ede-b60ad15fcd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639424" name="019ff14d-106f-7059-8ede-b60ad15fcd6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82965492" name="019ff153-cb4b-775d-96a2-4ad49fddf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486526" name="019ff153-cb4b-775d-96a2-4ad49fddf93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1689731" name="019ff158-d00e-7b0c-83b1-164a2fa513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011104" name="019ff158-d00e-7b0c-83b1-164a2fa513e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14669101" name="019ff15c-3a0c-70a9-8125-3134a485bb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953117" name="019ff15c-3a0c-70a9-8125-3134a485bb2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56897826" name="019ff161-9dc2-7d74-9c30-f5a182b9bd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767016" name="019ff161-9dc2-7d74-9c30-f5a182b9bda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4172459" name="019ff168-f4f2-7a8e-8fc7-cf0ea17493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495298" name="019ff168-f4f2-7a8e-8fc7-cf0ea174936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8576370" name="019ff14d-f269-732e-b0dc-32775fc63c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122184" name="019ff14d-f269-732e-b0dc-32775fc63ce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5161482" name="019ff154-9336-7b1f-afbc-864b465a8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733872" name="019ff154-9336-7b1f-afbc-864b465a8df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6151561" name="019ff159-9976-7fd4-be5a-5d9fd99ac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675255" name="019ff159-9976-7fd4-be5a-5d9fd99ac34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5191226" name="019ff15d-3646-7ba2-a208-f1fbdee91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523742" name="019ff15d-3646-7ba2-a208-f1fbdee913b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2446440" name="019ff162-a3d0-7412-89ee-666ab20d6f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579775" name="019ff162-a3d0-7412-89ee-666ab20d6f1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826360191" name="019ff150-d183-716b-a19c-75a228f39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56152" name="019ff150-d183-716b-a19c-75a228f3966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85111765" name="019ff151-fa32-7149-b90a-1479f8b715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860513" name="019ff151-fa32-7149-b90a-1479f8b7158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11019922" name="019ff158-08d2-700a-a3be-3a0bc44865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329971" name="019ff158-08d2-700a-a3be-3a0bc44865c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160390" name="019ff110-cc74-7bf1-aa4c-d19fddd7f2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282598" name="019ff110-cc74-7bf1-aa4c-d19fddd7f27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44120805" name="019ff114-21ff-779f-a6e4-a7637c65d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472107" name="019ff114-21ff-779f-a6e4-a7637c65dbb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82873849" name="019ff112-6f44-77b0-b223-44400d361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324291" name="019ff112-6f44-77b0-b223-44400d361de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2847108" name="019ff116-ec27-7e72-bde9-f8c9c42729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875931" name="019ff116-ec27-7e72-bde9-f8c9c42729b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290785" name="019ff14f-7207-7ff8-85a9-e6388fc64e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052071" name="019ff14f-7207-7ff8-85a9-e6388fc64e3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Linoleum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46123543" name="019ff15a-b312-747c-914c-adc5b6955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55735" name="019ff15a-b312-747c-914c-adc5b69554f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19494970" name="019ff156-937e-7460-a5b3-a593eb7b90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603173" name="019ff156-937e-7460-a5b3-a593eb7b907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5832452" name="019ff15e-41f5-7571-809a-c1a303c1c3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162025" name="019ff15e-41f5-7571-809a-c1a303c1c32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5543294" name="019ff160-f96f-7a7f-a915-98c3f2f44e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17977" name="019ff160-f96f-7a7f-a915-98c3f2f44ec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4228913" name="019ff164-1c8c-7ce3-88d9-25d8714d4b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26663" name="019ff164-1c8c-7ce3-88d9-25d8714d4b9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6433648" name="019ff166-ed2a-7386-a7c6-9d68c11bf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687417" name="019ff166-ed2a-7386-a7c6-9d68c11bf91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46803431" name="019ff16a-468d-7e6e-99d6-a803df0bf0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060142" name="019ff16a-468d-7e6e-99d6-a803df0bf08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46173333" name="019ff16b-b666-70e4-9e5f-e7570a28d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034265" name="019ff16b-b666-70e4-9e5f-e7570a28ddb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Gamperweg 5, Riken</w:t>
          </w:r>
        </w:p>
        <w:p>
          <w:pPr>
            <w:spacing w:before="0" w:after="0"/>
          </w:pPr>
          <w:r>
            <w:t>1138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